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WC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Boden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9396069" name="019e6469-39e9-7c6e-9c53-d1b2a98d3b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9966930" name="019e6469-39e9-7c6e-9c53-d1b2a98d3b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5814703" name="019e6469-4994-7c47-9e8b-e618e381fc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0857023" name="019e6469-4994-7c47-9e8b-e618e381fc1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6752303" name="019e648c-3494-7a72-8927-4ab22cc95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7313909" name="019e648c-3494-7a72-8927-4ab22cc950c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1576755" name="019e648c-71bd-7576-97a4-6733e153da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425498" name="019e648c-71bd-7576-97a4-6733e153dac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Gebäude </w:t>
            </w:r>
          </w:p>
          <w:p>
            <w:pPr>
              <w:spacing w:before="0" w:after="0"/>
            </w:pPr>
            <w:r>
              <w:t>UG/DG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4276698" name="019e6493-4d7e-74c6-a14b-660d0aae8f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725091" name="019e6493-4d7e-74c6-a14b-660d0aae8fd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8153805" name="019e6493-6354-797f-b8ea-51f5b69aff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9455859" name="019e6493-6354-797f-b8ea-51f5b69aff8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7880201" name="019e6499-a28e-753f-8a3c-043aa8f6f6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3424499" name="019e6499-a28e-753f-8a3c-043aa8f6f6f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0227467" name="019e6499-af83-7c5a-bb90-c139cf9f91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980451" name="019e6499-af83-7c5a-bb90-c139cf9f913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Weierweg 17, 8725 Ernetschwil</w:t>
          </w:r>
        </w:p>
        <w:p>
          <w:pPr>
            <w:spacing w:before="0" w:after="0"/>
          </w:pPr>
          <w:r>
            <w:t>931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